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189" w:rsidRPr="004C1D0D" w:rsidRDefault="00640189" w:rsidP="004C1D0D">
      <w:pPr>
        <w:pStyle w:val="Subtitle"/>
        <w:spacing w:before="0" w:after="0" w:line="240" w:lineRule="auto"/>
        <w:jc w:val="center"/>
        <w:rPr>
          <w:color w:val="00B0F0"/>
          <w:sz w:val="28"/>
          <w:szCs w:val="28"/>
        </w:rPr>
      </w:pPr>
      <w:r w:rsidRPr="004C1D0D">
        <w:rPr>
          <w:color w:val="00B0F0"/>
          <w:sz w:val="28"/>
          <w:szCs w:val="28"/>
        </w:rPr>
        <w:t>The Compassionate and Connected Classroom</w:t>
      </w:r>
    </w:p>
    <w:p w:rsidR="00640189" w:rsidRPr="004C1D0D" w:rsidRDefault="004C1D0D" w:rsidP="004C1D0D">
      <w:pPr>
        <w:pStyle w:val="Subtitle"/>
        <w:spacing w:before="0" w:after="0" w:line="240" w:lineRule="auto"/>
        <w:jc w:val="center"/>
        <w:rPr>
          <w:color w:val="00B0F0"/>
          <w:sz w:val="28"/>
          <w:szCs w:val="28"/>
        </w:rPr>
      </w:pPr>
      <w:r w:rsidRPr="004C1D0D">
        <w:rPr>
          <w:color w:val="00B0F0"/>
          <w:sz w:val="28"/>
          <w:szCs w:val="28"/>
        </w:rPr>
        <w:t xml:space="preserve">Baseline for children’s </w:t>
      </w:r>
      <w:r w:rsidR="00640189" w:rsidRPr="004C1D0D">
        <w:rPr>
          <w:color w:val="00B0F0"/>
          <w:sz w:val="28"/>
          <w:szCs w:val="28"/>
        </w:rPr>
        <w:t>skills</w:t>
      </w:r>
      <w:r w:rsidRPr="004C1D0D">
        <w:rPr>
          <w:color w:val="00B0F0"/>
          <w:sz w:val="28"/>
          <w:szCs w:val="28"/>
        </w:rPr>
        <w:t>, knowledge</w:t>
      </w:r>
      <w:r w:rsidR="00640189" w:rsidRPr="004C1D0D">
        <w:rPr>
          <w:color w:val="00B0F0"/>
          <w:sz w:val="28"/>
          <w:szCs w:val="28"/>
        </w:rPr>
        <w:t xml:space="preserve"> </w:t>
      </w:r>
      <w:r w:rsidRPr="004C1D0D">
        <w:rPr>
          <w:color w:val="00B0F0"/>
          <w:sz w:val="28"/>
          <w:szCs w:val="28"/>
        </w:rPr>
        <w:t>and confidence</w:t>
      </w:r>
    </w:p>
    <w:p w:rsidR="00640189" w:rsidRDefault="00640189" w:rsidP="00640189">
      <w:pPr>
        <w:rPr>
          <w:lang w:val="en-US"/>
        </w:rPr>
      </w:pPr>
    </w:p>
    <w:p w:rsidR="00640189" w:rsidRDefault="00640189" w:rsidP="00640189">
      <w:r>
        <w:t>School:</w:t>
      </w:r>
      <w:r w:rsidR="00692431">
        <w:tab/>
      </w:r>
      <w:r w:rsidR="00692431">
        <w:tab/>
      </w:r>
      <w:r w:rsidR="00692431">
        <w:tab/>
      </w:r>
      <w:r w:rsidR="00692431">
        <w:tab/>
      </w:r>
      <w:r w:rsidR="00692431">
        <w:tab/>
      </w:r>
      <w:r w:rsidR="00692431">
        <w:tab/>
      </w:r>
      <w:r>
        <w:t>Date of Completion:</w:t>
      </w:r>
    </w:p>
    <w:p w:rsidR="00640189" w:rsidRPr="00A2129D" w:rsidRDefault="00640189" w:rsidP="00640189"/>
    <w:p w:rsidR="00640189" w:rsidRDefault="00640189" w:rsidP="00640189">
      <w:pPr>
        <w:rPr>
          <w:szCs w:val="24"/>
        </w:rPr>
      </w:pPr>
      <w:r w:rsidRPr="00640189">
        <w:rPr>
          <w:szCs w:val="24"/>
        </w:rPr>
        <w:t xml:space="preserve">Please look at </w:t>
      </w:r>
      <w:r>
        <w:rPr>
          <w:szCs w:val="24"/>
        </w:rPr>
        <w:t xml:space="preserve">all of the statements below and give yourself a rating from 1 to 5 with 1 being the least like you to 5 </w:t>
      </w:r>
      <w:r w:rsidR="00EE3213">
        <w:rPr>
          <w:szCs w:val="24"/>
        </w:rPr>
        <w:t xml:space="preserve">being the most like you. </w:t>
      </w:r>
      <w:r>
        <w:rPr>
          <w:szCs w:val="24"/>
        </w:rPr>
        <w:t>The answers to these questions are anonymous (that is we don’t need to know your name) so please be as honest as possible.</w:t>
      </w:r>
    </w:p>
    <w:p w:rsidR="00640189" w:rsidRDefault="00640189" w:rsidP="00640189">
      <w:pPr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709"/>
        <w:gridCol w:w="567"/>
        <w:gridCol w:w="709"/>
        <w:gridCol w:w="567"/>
        <w:gridCol w:w="657"/>
      </w:tblGrid>
      <w:tr w:rsidR="00640189" w:rsidRPr="00692431" w:rsidTr="00640189">
        <w:tc>
          <w:tcPr>
            <w:tcW w:w="580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  <w:r w:rsidRPr="0069243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  <w:r w:rsidRPr="00692431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  <w:r w:rsidRPr="00692431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  <w:r w:rsidRPr="00692431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5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  <w:r w:rsidRPr="00692431">
              <w:rPr>
                <w:sz w:val="28"/>
                <w:szCs w:val="28"/>
                <w:lang w:val="en-US"/>
              </w:rPr>
              <w:t>5</w:t>
            </w:r>
          </w:p>
        </w:tc>
      </w:tr>
      <w:tr w:rsidR="00640189" w:rsidRPr="00692431" w:rsidTr="00640189">
        <w:tc>
          <w:tcPr>
            <w:tcW w:w="5807" w:type="dxa"/>
          </w:tcPr>
          <w:p w:rsidR="00640189" w:rsidRPr="004C1D0D" w:rsidRDefault="00640189" w:rsidP="00640189">
            <w:pPr>
              <w:rPr>
                <w:szCs w:val="24"/>
                <w:lang w:val="en-US"/>
              </w:rPr>
            </w:pPr>
            <w:r w:rsidRPr="004C1D0D">
              <w:rPr>
                <w:szCs w:val="24"/>
                <w:lang w:val="en-US"/>
              </w:rPr>
              <w:t>I understand that what happens to people can make a difference to how they feel and behave.</w:t>
            </w: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</w:tr>
      <w:tr w:rsidR="00640189" w:rsidRPr="00692431" w:rsidTr="00640189">
        <w:tc>
          <w:tcPr>
            <w:tcW w:w="5807" w:type="dxa"/>
          </w:tcPr>
          <w:p w:rsidR="00640189" w:rsidRPr="004C1D0D" w:rsidRDefault="00640189" w:rsidP="00692431">
            <w:pPr>
              <w:rPr>
                <w:szCs w:val="24"/>
                <w:lang w:val="en-US"/>
              </w:rPr>
            </w:pPr>
            <w:r w:rsidRPr="004C1D0D">
              <w:rPr>
                <w:szCs w:val="24"/>
                <w:lang w:val="en-US"/>
              </w:rPr>
              <w:t xml:space="preserve">I understand that we all have different experiences and that some of them </w:t>
            </w:r>
            <w:r w:rsidR="00692431" w:rsidRPr="004C1D0D">
              <w:rPr>
                <w:szCs w:val="24"/>
                <w:lang w:val="en-US"/>
              </w:rPr>
              <w:t>can make us feel happy while</w:t>
            </w:r>
            <w:r w:rsidRPr="004C1D0D">
              <w:rPr>
                <w:szCs w:val="24"/>
                <w:lang w:val="en-US"/>
              </w:rPr>
              <w:t xml:space="preserve"> others might make us feel sad or worried.</w:t>
            </w: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</w:tr>
      <w:tr w:rsidR="00640189" w:rsidRPr="00692431" w:rsidTr="00640189">
        <w:tc>
          <w:tcPr>
            <w:tcW w:w="5807" w:type="dxa"/>
          </w:tcPr>
          <w:p w:rsidR="00640189" w:rsidRPr="004C1D0D" w:rsidRDefault="00640189" w:rsidP="00640189">
            <w:pPr>
              <w:rPr>
                <w:szCs w:val="24"/>
                <w:lang w:val="en-US"/>
              </w:rPr>
            </w:pPr>
            <w:r w:rsidRPr="004C1D0D">
              <w:rPr>
                <w:szCs w:val="24"/>
                <w:lang w:val="en-US"/>
              </w:rPr>
              <w:t>I have a range of things that I can do to help me feel better when something that is difficult happens to me.</w:t>
            </w: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</w:tr>
      <w:tr w:rsidR="00640189" w:rsidRPr="00692431" w:rsidTr="00640189">
        <w:tc>
          <w:tcPr>
            <w:tcW w:w="5807" w:type="dxa"/>
          </w:tcPr>
          <w:p w:rsidR="00640189" w:rsidRPr="004C1D0D" w:rsidRDefault="00640189" w:rsidP="00640189">
            <w:pPr>
              <w:rPr>
                <w:szCs w:val="24"/>
                <w:lang w:val="en-US"/>
              </w:rPr>
            </w:pPr>
            <w:r w:rsidRPr="004C1D0D">
              <w:rPr>
                <w:szCs w:val="24"/>
                <w:lang w:val="en-US"/>
              </w:rPr>
              <w:t>I often help others when something difficult happens to them.</w:t>
            </w: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</w:tr>
      <w:tr w:rsidR="00640189" w:rsidRPr="00692431" w:rsidTr="00640189">
        <w:tc>
          <w:tcPr>
            <w:tcW w:w="5807" w:type="dxa"/>
          </w:tcPr>
          <w:p w:rsidR="00640189" w:rsidRPr="004C1D0D" w:rsidRDefault="00640189" w:rsidP="00640189">
            <w:pPr>
              <w:rPr>
                <w:szCs w:val="24"/>
                <w:lang w:val="en-US"/>
              </w:rPr>
            </w:pPr>
            <w:r w:rsidRPr="004C1D0D">
              <w:rPr>
                <w:szCs w:val="24"/>
                <w:lang w:val="en-US"/>
              </w:rPr>
              <w:t>I often feel worried about others when something difficult happens to them.</w:t>
            </w: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</w:tr>
      <w:tr w:rsidR="00640189" w:rsidRPr="00692431" w:rsidTr="00640189">
        <w:tc>
          <w:tcPr>
            <w:tcW w:w="5807" w:type="dxa"/>
          </w:tcPr>
          <w:p w:rsidR="00640189" w:rsidRPr="004C1D0D" w:rsidRDefault="00640189" w:rsidP="00640189">
            <w:pPr>
              <w:rPr>
                <w:szCs w:val="24"/>
                <w:lang w:val="en-US"/>
              </w:rPr>
            </w:pPr>
            <w:r w:rsidRPr="004C1D0D">
              <w:rPr>
                <w:szCs w:val="24"/>
                <w:lang w:val="en-US"/>
              </w:rPr>
              <w:t>I know where to go to get help when something difficult happens to me.</w:t>
            </w: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</w:tr>
      <w:tr w:rsidR="00640189" w:rsidRPr="00692431" w:rsidTr="00640189">
        <w:tc>
          <w:tcPr>
            <w:tcW w:w="5807" w:type="dxa"/>
          </w:tcPr>
          <w:p w:rsidR="00640189" w:rsidRPr="004C1D0D" w:rsidRDefault="00640189" w:rsidP="00640189">
            <w:pPr>
              <w:rPr>
                <w:szCs w:val="24"/>
                <w:lang w:val="en-US"/>
              </w:rPr>
            </w:pPr>
            <w:r w:rsidRPr="004C1D0D">
              <w:rPr>
                <w:szCs w:val="24"/>
                <w:lang w:val="en-US"/>
              </w:rPr>
              <w:t>I know how to help others when something difficult happens to them.</w:t>
            </w: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</w:tr>
      <w:tr w:rsidR="00640189" w:rsidRPr="00692431" w:rsidTr="00640189">
        <w:tc>
          <w:tcPr>
            <w:tcW w:w="5807" w:type="dxa"/>
          </w:tcPr>
          <w:p w:rsidR="00640189" w:rsidRPr="004C1D0D" w:rsidRDefault="00640189" w:rsidP="00692431">
            <w:pPr>
              <w:rPr>
                <w:szCs w:val="24"/>
                <w:lang w:val="en-US"/>
              </w:rPr>
            </w:pPr>
            <w:r w:rsidRPr="004C1D0D">
              <w:rPr>
                <w:szCs w:val="24"/>
                <w:lang w:val="en-US"/>
              </w:rPr>
              <w:t>I know about my rig</w:t>
            </w:r>
            <w:r w:rsidR="00692431" w:rsidRPr="004C1D0D">
              <w:rPr>
                <w:szCs w:val="24"/>
                <w:lang w:val="en-US"/>
              </w:rPr>
              <w:t>hts and that rights are there to help protect me.</w:t>
            </w: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</w:tr>
      <w:tr w:rsidR="00640189" w:rsidRPr="00692431" w:rsidTr="00640189">
        <w:tc>
          <w:tcPr>
            <w:tcW w:w="5807" w:type="dxa"/>
          </w:tcPr>
          <w:p w:rsidR="00640189" w:rsidRPr="004C1D0D" w:rsidRDefault="00692431" w:rsidP="00640189">
            <w:pPr>
              <w:rPr>
                <w:szCs w:val="24"/>
                <w:lang w:val="en-US"/>
              </w:rPr>
            </w:pPr>
            <w:r w:rsidRPr="004C1D0D">
              <w:rPr>
                <w:szCs w:val="24"/>
                <w:lang w:val="en-US"/>
              </w:rPr>
              <w:t>I know about my rights and that rights can help us to be more compassionate and connected.</w:t>
            </w: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dxa"/>
          </w:tcPr>
          <w:p w:rsidR="00640189" w:rsidRPr="00692431" w:rsidRDefault="00640189" w:rsidP="00640189">
            <w:pPr>
              <w:rPr>
                <w:sz w:val="28"/>
                <w:szCs w:val="28"/>
                <w:lang w:val="en-US"/>
              </w:rPr>
            </w:pPr>
          </w:p>
        </w:tc>
      </w:tr>
      <w:tr w:rsidR="00692431" w:rsidRPr="00692431" w:rsidTr="00640189">
        <w:tc>
          <w:tcPr>
            <w:tcW w:w="5807" w:type="dxa"/>
          </w:tcPr>
          <w:p w:rsidR="00692431" w:rsidRPr="004C1D0D" w:rsidRDefault="00692431" w:rsidP="00640189">
            <w:pPr>
              <w:rPr>
                <w:szCs w:val="24"/>
                <w:lang w:val="en-US"/>
              </w:rPr>
            </w:pPr>
            <w:r w:rsidRPr="004C1D0D">
              <w:rPr>
                <w:szCs w:val="24"/>
                <w:lang w:val="en-US"/>
              </w:rPr>
              <w:t>I feel confident that my classroom is a safe place where I can trust and talk to others.</w:t>
            </w:r>
          </w:p>
        </w:tc>
        <w:tc>
          <w:tcPr>
            <w:tcW w:w="709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</w:tr>
      <w:tr w:rsidR="00692431" w:rsidRPr="00692431" w:rsidTr="00640189">
        <w:tc>
          <w:tcPr>
            <w:tcW w:w="5807" w:type="dxa"/>
          </w:tcPr>
          <w:p w:rsidR="00692431" w:rsidRPr="004C1D0D" w:rsidRDefault="00692431" w:rsidP="00640189">
            <w:pPr>
              <w:rPr>
                <w:szCs w:val="24"/>
                <w:lang w:val="en-US"/>
              </w:rPr>
            </w:pPr>
            <w:r w:rsidRPr="004C1D0D">
              <w:rPr>
                <w:szCs w:val="24"/>
                <w:lang w:val="en-US"/>
              </w:rPr>
              <w:t>I feel confident that there are adults in my school that I can trust and talk to if I need to.</w:t>
            </w:r>
          </w:p>
        </w:tc>
        <w:tc>
          <w:tcPr>
            <w:tcW w:w="709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</w:tr>
      <w:tr w:rsidR="00692431" w:rsidRPr="00692431" w:rsidTr="00640189">
        <w:tc>
          <w:tcPr>
            <w:tcW w:w="5807" w:type="dxa"/>
          </w:tcPr>
          <w:p w:rsidR="00692431" w:rsidRPr="004C1D0D" w:rsidRDefault="00692431" w:rsidP="00640189">
            <w:pPr>
              <w:rPr>
                <w:szCs w:val="24"/>
                <w:lang w:val="en-US"/>
              </w:rPr>
            </w:pPr>
            <w:r w:rsidRPr="004C1D0D">
              <w:rPr>
                <w:szCs w:val="24"/>
                <w:lang w:val="en-US"/>
              </w:rPr>
              <w:t>I feel comfortable talking about how different experiences can make me feel.</w:t>
            </w:r>
          </w:p>
        </w:tc>
        <w:tc>
          <w:tcPr>
            <w:tcW w:w="709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</w:tr>
      <w:tr w:rsidR="00692431" w:rsidRPr="00692431" w:rsidTr="00640189">
        <w:tc>
          <w:tcPr>
            <w:tcW w:w="5807" w:type="dxa"/>
          </w:tcPr>
          <w:p w:rsidR="00692431" w:rsidRPr="004C1D0D" w:rsidRDefault="00692431" w:rsidP="00640189">
            <w:pPr>
              <w:rPr>
                <w:szCs w:val="24"/>
                <w:lang w:val="en-US"/>
              </w:rPr>
            </w:pPr>
            <w:r w:rsidRPr="004C1D0D">
              <w:rPr>
                <w:szCs w:val="24"/>
                <w:lang w:val="en-US"/>
              </w:rPr>
              <w:t>I am confident that when difficult things happen that it is possible to do things that help me to feel ok</w:t>
            </w:r>
            <w:r w:rsidR="00EE3213">
              <w:rPr>
                <w:szCs w:val="24"/>
                <w:lang w:val="en-US"/>
              </w:rPr>
              <w:t>ay.</w:t>
            </w:r>
            <w:bookmarkStart w:id="0" w:name="_GoBack"/>
            <w:bookmarkEnd w:id="0"/>
          </w:p>
        </w:tc>
        <w:tc>
          <w:tcPr>
            <w:tcW w:w="709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657" w:type="dxa"/>
          </w:tcPr>
          <w:p w:rsidR="00692431" w:rsidRPr="00692431" w:rsidRDefault="00692431" w:rsidP="00640189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640189" w:rsidRPr="00692431" w:rsidRDefault="00640189" w:rsidP="00640189">
      <w:pPr>
        <w:rPr>
          <w:sz w:val="28"/>
          <w:szCs w:val="28"/>
          <w:lang w:val="en-US"/>
        </w:rPr>
      </w:pPr>
    </w:p>
    <w:p w:rsidR="00027C27" w:rsidRPr="00692431" w:rsidRDefault="004C1D0D" w:rsidP="00B561C0">
      <w:pPr>
        <w:rPr>
          <w:sz w:val="28"/>
          <w:szCs w:val="28"/>
        </w:rPr>
      </w:pPr>
      <w:r w:rsidRPr="00F94100">
        <w:rPr>
          <w:rFonts w:cs="Arial"/>
          <w:noProof/>
          <w:sz w:val="22"/>
          <w:szCs w:val="22"/>
          <w:lang w:eastAsia="en-GB"/>
        </w:rPr>
        <w:drawing>
          <wp:inline distT="0" distB="0" distL="0" distR="0" wp14:anchorId="78A8C789" wp14:editId="7DFBDB10">
            <wp:extent cx="1770659" cy="427695"/>
            <wp:effectExtent l="0" t="0" r="127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650" cy="493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27C27" w:rsidRPr="00692431" w:rsidSect="00B561C0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189"/>
    <w:rsid w:val="00027C27"/>
    <w:rsid w:val="000C0CF4"/>
    <w:rsid w:val="00281579"/>
    <w:rsid w:val="002931EA"/>
    <w:rsid w:val="00306C61"/>
    <w:rsid w:val="0037582B"/>
    <w:rsid w:val="004C1D0D"/>
    <w:rsid w:val="00640189"/>
    <w:rsid w:val="00692431"/>
    <w:rsid w:val="00857548"/>
    <w:rsid w:val="009B7615"/>
    <w:rsid w:val="00B51BDC"/>
    <w:rsid w:val="00B561C0"/>
    <w:rsid w:val="00B773CE"/>
    <w:rsid w:val="00C91823"/>
    <w:rsid w:val="00D008AB"/>
    <w:rsid w:val="00D72192"/>
    <w:rsid w:val="00EE3213"/>
    <w:rsid w:val="00F2259B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3242B"/>
  <w15:chartTrackingRefBased/>
  <w15:docId w15:val="{5FBD43E3-BB59-47DF-AA70-78772EB90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0189"/>
    <w:pPr>
      <w:spacing w:before="120" w:after="120" w:line="276" w:lineRule="auto"/>
      <w:ind w:right="-8"/>
    </w:pPr>
    <w:rPr>
      <w:rFonts w:eastAsiaTheme="minorEastAsia" w:cstheme="minorBidi"/>
      <w:b/>
      <w:color w:val="B3D236"/>
      <w:sz w:val="22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640189"/>
    <w:rPr>
      <w:rFonts w:ascii="Arial" w:eastAsiaTheme="minorEastAsia" w:hAnsi="Arial"/>
      <w:b/>
      <w:color w:val="B3D236"/>
      <w:szCs w:val="24"/>
      <w:lang w:val="en-US"/>
    </w:rPr>
  </w:style>
  <w:style w:type="table" w:styleId="TableGrid">
    <w:name w:val="Table Grid"/>
    <w:basedOn w:val="TableNormal"/>
    <w:uiPriority w:val="39"/>
    <w:rsid w:val="00640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Nowek G (Gail)</dc:creator>
  <cp:keywords/>
  <dc:description/>
  <cp:lastModifiedBy>Aitken L (Lorna)</cp:lastModifiedBy>
  <cp:revision>2</cp:revision>
  <dcterms:created xsi:type="dcterms:W3CDTF">2019-05-21T13:49:00Z</dcterms:created>
  <dcterms:modified xsi:type="dcterms:W3CDTF">2019-05-21T13:49:00Z</dcterms:modified>
</cp:coreProperties>
</file>